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45901" name="06113c10-113f-11f0-bdfd-2b8a698c5b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9681632" name="06113c10-113f-11f0-bdfd-2b8a698c5b9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0621365" name="0a0f1da0-113f-11f0-a1e9-65a1715d956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4753932" name="0a0f1da0-113f-11f0-a1e9-65a1715d956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5070900" name="a69686e0-113f-11f0-a44e-159d1c3788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6018196" name="a69686e0-113f-11f0-a44e-159d1c37880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2495351" name="aafcee40-113f-11f0-82be-5d52303e34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436689" name="aafcee40-113f-11f0-82be-5d52303e34a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Gipsplatten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9563711" name="58e8b760-1144-11f0-b676-d7ef58b544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9102818" name="58e8b760-1144-11f0-b676-d7ef58b5440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3223642" name="65d2d690-1144-11f0-a3f7-3dec78ede1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616254" name="65d2d690-1144-11f0-a3f7-3dec78ede18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DG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1527677" name="dcc6ff50-1145-11f0-b47c-4b253b7386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891029" name="dcc6ff50-1145-11f0-b47c-4b253b73863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7711738" name="e01985b0-1145-11f0-a6be-d105c0c6daf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4143600" name="e01985b0-1145-11f0-a6be-d105c0c6daf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2545690" name="9f79f4a0-1149-11f0-a4cb-81eb4c38b3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9011856" name="9f79f4a0-1149-11f0-a4cb-81eb4c38b33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68141" name="a360cbc0-1149-11f0-8165-292ff1abcf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965166" name="a360cbc0-1149-11f0-8165-292ff1abcfe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 rechts / 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Fermacell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206040" name="e04af920-1149-11f0-bd47-ff8b5734e9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630174" name="e04af920-1149-11f0-bd47-ff8b5734e99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9567005" name="e91be690-1149-11f0-a8fa-af421300d55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7802309" name="e91be690-1149-11f0-a8fa-af421300d554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Halle Nebengraben 21, 9430 St. Margrethen</w:t>
          </w:r>
        </w:p>
        <w:p>
          <w:pPr>
            <w:spacing w:before="0" w:after="0"/>
          </w:pPr>
          <w:r>
            <w:t>231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